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hinter Lampe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8894475" name="9d72dd30-24d5-11f0-bb3b-b3702f8ac8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218786" name="9d72dd30-24d5-11f0-bb3b-b3702f8ac87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0184654" name="ad8b31e0-24d5-11f0-811c-55e51bad38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469774" name="ad8b31e0-24d5-11f0-811c-55e51bad38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7267738" name="4b81c610-24d7-11f0-9d1a-6f42ebce3f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0887378" name="4b81c610-24d7-11f0-9d1a-6f42ebce3f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0338738" name="8d141ec0-24d7-11f0-acfd-674050e951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8815" name="8d141ec0-24d7-11f0-acfd-674050e951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8272705" name="922a4e20-24d7-11f0-86a0-ef7ba22b60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0450647" name="922a4e20-24d7-11f0-86a0-ef7ba22b604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Kochherd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5821750" name="ef683d40-24d7-11f0-889d-3d234db3f6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948600" name="ef683d40-24d7-11f0-889d-3d234db3f6f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9613507" name="f7af3a30-24d7-11f0-9af1-91061c0f9b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55329" name="f7af3a30-24d7-11f0-9af1-91061c0f9bd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6259556" name="d69a8780-24d9-11f0-ae79-ab13af6bcb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056789" name="d69a8780-24d9-11f0-ae79-ab13af6bcb9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2834215" name="dbe05260-24d9-11f0-9028-6333967b14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6500756" name="dbe05260-24d9-11f0-9028-6333967b144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5125234" name="662e8d50-24db-11f0-bb69-87a088bfc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059413" name="662e8d50-24db-11f0-bb69-87a088bfcc2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1014060" name="b594e8a0-24de-11f0-a7a8-41c6a993088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478327" name="b594e8a0-24de-11f0-a7a8-41c6a993088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Asbestzement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1216203" name="3be07520-24e2-11f0-82df-81f0a18a1d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0030418" name="3be07520-24e2-11f0-82df-81f0a18a1d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8717162" name="48c1bab0-24e2-11f0-99e5-3b1ed52fa1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229125" name="48c1bab0-24e2-11f0-99e5-3b1ed52fa17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